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BB4E" w14:textId="77777777" w:rsidR="00421D41" w:rsidRDefault="00870069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F916FBC" w14:textId="77777777" w:rsidR="00421D41" w:rsidRDefault="00870069">
      <w:pPr>
        <w:spacing w:after="0"/>
        <w:jc w:val="center"/>
      </w:pPr>
      <w:r>
        <w:t>Місто: Запоріжжя</w:t>
      </w:r>
    </w:p>
    <w:p w14:paraId="19785551" w14:textId="77777777" w:rsidR="00421D41" w:rsidRDefault="00870069">
      <w:pPr>
        <w:spacing w:after="240"/>
        <w:jc w:val="center"/>
      </w:pPr>
      <w:r>
        <w:t>31 Січня - 01 Лютого 2026</w:t>
      </w:r>
    </w:p>
    <w:p w14:paraId="386DCBFC" w14:textId="77777777" w:rsidR="00421D41" w:rsidRDefault="00870069">
      <w:pPr>
        <w:pStyle w:val="Heading1"/>
        <w:jc w:val="center"/>
      </w:pPr>
      <w:r>
        <w:t>274 Jazz-Funk Ювенали 2 Solo Відкрита ліга</w:t>
      </w:r>
    </w:p>
    <w:p w14:paraId="673747EE" w14:textId="77777777" w:rsidR="00421D41" w:rsidRDefault="00870069">
      <w:pPr>
        <w:pStyle w:val="Heading2"/>
      </w:pPr>
      <w:r>
        <w:t>Півфінал</w:t>
      </w:r>
    </w:p>
    <w:p w14:paraId="4ECF56F1" w14:textId="77777777" w:rsidR="00421D41" w:rsidRDefault="00870069">
      <w:pPr>
        <w:spacing w:after="0"/>
      </w:pPr>
      <w:r>
        <w:t>Суддівська колегія:</w:t>
      </w:r>
    </w:p>
    <w:p w14:paraId="03474175" w14:textId="77777777" w:rsidR="00421D41" w:rsidRDefault="00870069">
      <w:pPr>
        <w:spacing w:after="0"/>
      </w:pPr>
      <w:r>
        <w:t>A - Шаповалова Тетяна</w:t>
      </w:r>
    </w:p>
    <w:p w14:paraId="5FA6DA2D" w14:textId="77777777" w:rsidR="00421D41" w:rsidRDefault="00870069">
      <w:pPr>
        <w:spacing w:after="0"/>
      </w:pPr>
      <w:r>
        <w:t>B - KATiA (Чернігів)</w:t>
      </w:r>
    </w:p>
    <w:p w14:paraId="1F0CE4CA" w14:textId="77777777" w:rsidR="00421D41" w:rsidRDefault="00870069">
      <w:pPr>
        <w:spacing w:after="0"/>
      </w:pPr>
      <w:r>
        <w:t>C - Марія Chirva (Київ)</w:t>
      </w:r>
    </w:p>
    <w:p w14:paraId="4CB1EE34" w14:textId="77777777" w:rsidR="00421D41" w:rsidRDefault="00870069">
      <w:pPr>
        <w:spacing w:after="0"/>
      </w:pPr>
      <w:r>
        <w:t>D - Міщенко Альона</w:t>
      </w:r>
    </w:p>
    <w:p w14:paraId="610C0C0B" w14:textId="77777777" w:rsidR="00421D41" w:rsidRDefault="00870069">
      <w:pPr>
        <w:spacing w:after="0"/>
      </w:pPr>
      <w:r>
        <w:t>E - Олена Рубан</w:t>
      </w:r>
    </w:p>
    <w:p w14:paraId="2636E2F5" w14:textId="77777777" w:rsidR="00421D41" w:rsidRDefault="00870069">
      <w:pPr>
        <w:spacing w:after="0"/>
      </w:pPr>
      <w:r>
        <w:t>F - Дар`я Алексашина</w:t>
      </w:r>
    </w:p>
    <w:p w14:paraId="22AD8621" w14:textId="77777777" w:rsidR="00421D41" w:rsidRDefault="00870069">
      <w:pPr>
        <w:spacing w:after="0"/>
      </w:pPr>
      <w:r>
        <w:t>G - Сидорцова Яна</w:t>
      </w:r>
    </w:p>
    <w:p w14:paraId="75FF7182" w14:textId="77777777" w:rsidR="00421D41" w:rsidRDefault="00421D41">
      <w:pPr>
        <w:spacing w:after="120"/>
      </w:pPr>
    </w:p>
    <w:p w14:paraId="63B27A0A" w14:textId="77777777" w:rsidR="00421D41" w:rsidRDefault="00870069">
      <w:r>
        <w:t>В наступне коло пройшли:</w:t>
      </w:r>
    </w:p>
    <w:p w14:paraId="5100CE8A" w14:textId="77777777" w:rsidR="00421D41" w:rsidRDefault="00870069">
      <w:pPr>
        <w:pStyle w:val="ListBullet"/>
      </w:pPr>
      <w:r>
        <w:t>#341 Анна Токарєва</w:t>
      </w:r>
    </w:p>
    <w:p w14:paraId="2700561B" w14:textId="77777777" w:rsidR="00421D41" w:rsidRDefault="00870069">
      <w:pPr>
        <w:pStyle w:val="ListBullet"/>
      </w:pPr>
      <w:r>
        <w:t>#318 Софія Макарчук</w:t>
      </w:r>
    </w:p>
    <w:p w14:paraId="52F418B5" w14:textId="77777777" w:rsidR="00421D41" w:rsidRDefault="00870069">
      <w:pPr>
        <w:pStyle w:val="ListBullet"/>
      </w:pPr>
      <w:r>
        <w:t>#144 Альона Проценко</w:t>
      </w:r>
    </w:p>
    <w:p w14:paraId="7964BBDB" w14:textId="77777777" w:rsidR="00421D41" w:rsidRDefault="00870069">
      <w:pPr>
        <w:pStyle w:val="ListBullet"/>
      </w:pPr>
      <w:r>
        <w:t>#137 Марія Нестеренко</w:t>
      </w:r>
    </w:p>
    <w:p w14:paraId="2887B42D" w14:textId="77777777" w:rsidR="00421D41" w:rsidRDefault="00870069">
      <w:pPr>
        <w:pStyle w:val="ListBullet"/>
      </w:pPr>
      <w:r>
        <w:t>#165 Марія Чех</w:t>
      </w:r>
    </w:p>
    <w:p w14:paraId="7917E04F" w14:textId="77777777" w:rsidR="00421D41" w:rsidRDefault="00870069">
      <w:pPr>
        <w:pStyle w:val="ListBullet"/>
      </w:pPr>
      <w:r>
        <w:t>#415 Марія Стельмах</w:t>
      </w:r>
    </w:p>
    <w:p w14:paraId="24053F38" w14:textId="77777777" w:rsidR="00421D41" w:rsidRDefault="00870069">
      <w:pPr>
        <w:pStyle w:val="ListBullet"/>
      </w:pPr>
      <w:r>
        <w:t>#146 Кіра Раматова</w:t>
      </w:r>
    </w:p>
    <w:p w14:paraId="78571F62" w14:textId="77777777" w:rsidR="00421D41" w:rsidRDefault="00870069">
      <w:pPr>
        <w:pStyle w:val="ListBullet"/>
      </w:pPr>
      <w:r>
        <w:t>#83 Милана Ємельянова</w:t>
      </w:r>
    </w:p>
    <w:p w14:paraId="415BDCDA" w14:textId="77777777" w:rsidR="00421D41" w:rsidRDefault="00421D4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421D41" w14:paraId="328884BC" w14:textId="77777777" w:rsidTr="00421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C34608C" w14:textId="77777777" w:rsidR="00421D41" w:rsidRDefault="00870069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0068D466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50A8F225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7C5E4BE8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48930309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4AE83E92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4AB539C2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2575B5B3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2FC84EEC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421D41" w14:paraId="3DCE5EB7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A58E156" w14:textId="77777777" w:rsidR="00421D41" w:rsidRDefault="00870069">
            <w:pPr>
              <w:jc w:val="center"/>
            </w:pPr>
            <w:r>
              <w:t>341</w:t>
            </w:r>
          </w:p>
        </w:tc>
        <w:tc>
          <w:tcPr>
            <w:tcW w:w="1040" w:type="dxa"/>
          </w:tcPr>
          <w:p w14:paraId="7EC96D3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06EDF8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882C35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B8BE2E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08B8D28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4B312F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4EA9878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6E8032A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71FA884B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1146115" w14:textId="77777777" w:rsidR="00421D41" w:rsidRDefault="00870069">
            <w:pPr>
              <w:jc w:val="center"/>
            </w:pPr>
            <w:r>
              <w:t>318</w:t>
            </w:r>
          </w:p>
        </w:tc>
        <w:tc>
          <w:tcPr>
            <w:tcW w:w="1040" w:type="dxa"/>
          </w:tcPr>
          <w:p w14:paraId="75DD2AD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0C217A8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1126ADC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A9A6A2A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0E7AAF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297B508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108B6D1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65A51A2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01D6F1CF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34B9A49" w14:textId="77777777" w:rsidR="00421D41" w:rsidRDefault="00870069">
            <w:pPr>
              <w:jc w:val="center"/>
            </w:pPr>
            <w:r>
              <w:t>144</w:t>
            </w:r>
          </w:p>
        </w:tc>
        <w:tc>
          <w:tcPr>
            <w:tcW w:w="1040" w:type="dxa"/>
          </w:tcPr>
          <w:p w14:paraId="766AB1DE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636793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2D4749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B88ACD3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55B05C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FFA5993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24B168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5ACD0E6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40209C43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E073531" w14:textId="77777777" w:rsidR="00421D41" w:rsidRDefault="00870069">
            <w:pPr>
              <w:jc w:val="center"/>
            </w:pPr>
            <w:r>
              <w:t>137</w:t>
            </w:r>
          </w:p>
        </w:tc>
        <w:tc>
          <w:tcPr>
            <w:tcW w:w="1040" w:type="dxa"/>
          </w:tcPr>
          <w:p w14:paraId="65906BF9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08B11C3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2354BA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1A4B343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67E10D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D59F47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F04F8BC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CC72D4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4AC7417F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E179B45" w14:textId="77777777" w:rsidR="00421D41" w:rsidRDefault="00870069">
            <w:pPr>
              <w:jc w:val="center"/>
            </w:pPr>
            <w:r>
              <w:t>165</w:t>
            </w:r>
          </w:p>
        </w:tc>
        <w:tc>
          <w:tcPr>
            <w:tcW w:w="1040" w:type="dxa"/>
          </w:tcPr>
          <w:p w14:paraId="2AAC733F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4CDEECF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B4F5A8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0E5008DE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F70E5BF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92A939A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116D2BCD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4361B6F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216DDA96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9288C9D" w14:textId="77777777" w:rsidR="00421D41" w:rsidRDefault="00870069">
            <w:pPr>
              <w:jc w:val="center"/>
            </w:pPr>
            <w:r>
              <w:t>415</w:t>
            </w:r>
          </w:p>
        </w:tc>
        <w:tc>
          <w:tcPr>
            <w:tcW w:w="1040" w:type="dxa"/>
          </w:tcPr>
          <w:p w14:paraId="03A736F5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0F41944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F7A0B62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813ABF5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5B8AB7F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78980AA3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BDD17C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BE73F22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1A7213DB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E67813D" w14:textId="77777777" w:rsidR="00421D41" w:rsidRDefault="00870069">
            <w:pPr>
              <w:jc w:val="center"/>
            </w:pPr>
            <w:r>
              <w:t>146</w:t>
            </w:r>
          </w:p>
        </w:tc>
        <w:tc>
          <w:tcPr>
            <w:tcW w:w="1040" w:type="dxa"/>
          </w:tcPr>
          <w:p w14:paraId="33D5C559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2B00A60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52EEF579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44BF80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175F80E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5BA2C0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2387E9B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C5DEDA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26D9E926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5706E49" w14:textId="77777777" w:rsidR="00421D41" w:rsidRDefault="00870069">
            <w:pPr>
              <w:jc w:val="center"/>
            </w:pPr>
            <w:r>
              <w:lastRenderedPageBreak/>
              <w:t>83</w:t>
            </w:r>
          </w:p>
        </w:tc>
        <w:tc>
          <w:tcPr>
            <w:tcW w:w="1040" w:type="dxa"/>
          </w:tcPr>
          <w:p w14:paraId="6543A30F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ED36DA8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022C5DC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10D5E45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48E62C45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13D3D8A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56EB53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32BEAC1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✓</w:t>
            </w:r>
          </w:p>
        </w:tc>
      </w:tr>
      <w:tr w:rsidR="00421D41" w14:paraId="7F7DEFA2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0D21406" w14:textId="77777777" w:rsidR="00421D41" w:rsidRDefault="00870069">
            <w:pPr>
              <w:jc w:val="center"/>
            </w:pPr>
            <w:r>
              <w:t>37</w:t>
            </w:r>
          </w:p>
        </w:tc>
        <w:tc>
          <w:tcPr>
            <w:tcW w:w="1040" w:type="dxa"/>
          </w:tcPr>
          <w:p w14:paraId="6656ED04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FCF8D3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868695E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89F097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83A538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30A21D5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64D0D51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</w:t>
            </w:r>
          </w:p>
        </w:tc>
        <w:tc>
          <w:tcPr>
            <w:tcW w:w="1040" w:type="dxa"/>
          </w:tcPr>
          <w:p w14:paraId="6504AD6C" w14:textId="77777777" w:rsidR="00421D41" w:rsidRDefault="00421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21D41" w14:paraId="44CFE18A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D5F0D2B" w14:textId="77777777" w:rsidR="00421D41" w:rsidRDefault="00870069">
            <w:pPr>
              <w:jc w:val="center"/>
            </w:pPr>
            <w:r>
              <w:t>407</w:t>
            </w:r>
          </w:p>
        </w:tc>
        <w:tc>
          <w:tcPr>
            <w:tcW w:w="1040" w:type="dxa"/>
          </w:tcPr>
          <w:p w14:paraId="6288F313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AE2128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DEE34E4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66FD2D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0AF93F6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7031BF5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6D5433EF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52593EED" w14:textId="77777777" w:rsidR="00421D41" w:rsidRDefault="00421D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21D41" w14:paraId="3D01C568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60C43FF" w14:textId="77777777" w:rsidR="00421D41" w:rsidRDefault="00870069">
            <w:pPr>
              <w:jc w:val="center"/>
            </w:pPr>
            <w:r>
              <w:t>405</w:t>
            </w:r>
          </w:p>
        </w:tc>
        <w:tc>
          <w:tcPr>
            <w:tcW w:w="1040" w:type="dxa"/>
          </w:tcPr>
          <w:p w14:paraId="4F9977CF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D9628E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4AAE9B3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7BD44713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19B795F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33002A13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285AE77B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.</w:t>
            </w:r>
          </w:p>
        </w:tc>
        <w:tc>
          <w:tcPr>
            <w:tcW w:w="1040" w:type="dxa"/>
          </w:tcPr>
          <w:p w14:paraId="426F2596" w14:textId="77777777" w:rsidR="00421D41" w:rsidRDefault="00421D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7FEFF6D" w14:textId="77777777" w:rsidR="00421D41" w:rsidRDefault="00421D41"/>
    <w:p w14:paraId="5C99A780" w14:textId="77777777" w:rsidR="00421D41" w:rsidRDefault="00870069">
      <w:pPr>
        <w:pStyle w:val="Heading2"/>
      </w:pPr>
      <w:r>
        <w:t>Фінал</w:t>
      </w:r>
    </w:p>
    <w:p w14:paraId="0DBBCE77" w14:textId="77777777" w:rsidR="00421D41" w:rsidRDefault="00870069">
      <w:pPr>
        <w:spacing w:after="0"/>
      </w:pPr>
      <w:r>
        <w:t>Суддівська колегія:</w:t>
      </w:r>
    </w:p>
    <w:p w14:paraId="78EC7375" w14:textId="77777777" w:rsidR="00421D41" w:rsidRDefault="00870069">
      <w:pPr>
        <w:spacing w:after="0"/>
      </w:pPr>
      <w:r>
        <w:t>A - Шаповалова Тетяна</w:t>
      </w:r>
    </w:p>
    <w:p w14:paraId="2216539B" w14:textId="77777777" w:rsidR="00421D41" w:rsidRDefault="00870069">
      <w:pPr>
        <w:spacing w:after="0"/>
      </w:pPr>
      <w:r>
        <w:t>B - KATiA (Чернігів)</w:t>
      </w:r>
    </w:p>
    <w:p w14:paraId="4D921DC6" w14:textId="77777777" w:rsidR="00421D41" w:rsidRDefault="00870069">
      <w:pPr>
        <w:spacing w:after="0"/>
      </w:pPr>
      <w:r>
        <w:t>C - Марія Chirva (Київ)</w:t>
      </w:r>
    </w:p>
    <w:p w14:paraId="798D252B" w14:textId="77777777" w:rsidR="00421D41" w:rsidRDefault="00870069">
      <w:pPr>
        <w:spacing w:after="0"/>
      </w:pPr>
      <w:r>
        <w:t>D - Міщенко Альона</w:t>
      </w:r>
    </w:p>
    <w:p w14:paraId="36D7E692" w14:textId="77777777" w:rsidR="00421D41" w:rsidRDefault="00870069">
      <w:pPr>
        <w:spacing w:after="0"/>
      </w:pPr>
      <w:r>
        <w:t>E - Олена Рубан</w:t>
      </w:r>
    </w:p>
    <w:p w14:paraId="13B543F0" w14:textId="77777777" w:rsidR="00421D41" w:rsidRDefault="00870069">
      <w:pPr>
        <w:spacing w:after="0"/>
      </w:pPr>
      <w:r>
        <w:t>F - Дар`я Алексашина</w:t>
      </w:r>
    </w:p>
    <w:p w14:paraId="2BFBF9F2" w14:textId="77777777" w:rsidR="00421D41" w:rsidRDefault="00870069">
      <w:pPr>
        <w:spacing w:after="0"/>
      </w:pPr>
      <w:r>
        <w:t>G - Сидорцова Яна</w:t>
      </w:r>
    </w:p>
    <w:p w14:paraId="7CB095BF" w14:textId="77777777" w:rsidR="00421D41" w:rsidRDefault="00421D41">
      <w:pPr>
        <w:spacing w:after="120"/>
      </w:pPr>
    </w:p>
    <w:p w14:paraId="1D6DC29D" w14:textId="77777777" w:rsidR="00421D41" w:rsidRDefault="00870069">
      <w:r>
        <w:t>Результати:</w:t>
      </w:r>
    </w:p>
    <w:p w14:paraId="16CFCF30" w14:textId="77777777" w:rsidR="00421D41" w:rsidRDefault="00870069">
      <w:pPr>
        <w:pStyle w:val="ListNumber"/>
      </w:pPr>
      <w:r>
        <w:t>#144 Альона Проценко - 1 місце</w:t>
      </w:r>
    </w:p>
    <w:p w14:paraId="3D4C2939" w14:textId="77777777" w:rsidR="00421D41" w:rsidRDefault="00870069">
      <w:pPr>
        <w:pStyle w:val="ListNumber"/>
      </w:pPr>
      <w:r>
        <w:t>#318 Софія Макарчук - 2 місце</w:t>
      </w:r>
    </w:p>
    <w:p w14:paraId="2DD63FCF" w14:textId="77777777" w:rsidR="00421D41" w:rsidRDefault="00870069">
      <w:pPr>
        <w:pStyle w:val="ListNumber"/>
      </w:pPr>
      <w:r>
        <w:t>#137 Марія Нестеренко - 3 місце</w:t>
      </w:r>
    </w:p>
    <w:p w14:paraId="0F5AA259" w14:textId="77777777" w:rsidR="00421D41" w:rsidRDefault="00870069">
      <w:pPr>
        <w:pStyle w:val="ListNumber"/>
      </w:pPr>
      <w:r>
        <w:t>#83 Милана Ємельянова - 4 місце</w:t>
      </w:r>
    </w:p>
    <w:p w14:paraId="2312E203" w14:textId="77777777" w:rsidR="00421D41" w:rsidRDefault="00870069">
      <w:pPr>
        <w:pStyle w:val="ListNumber"/>
      </w:pPr>
      <w:r>
        <w:t>#341 Анна Токарєва - 5 місце</w:t>
      </w:r>
    </w:p>
    <w:p w14:paraId="267550FA" w14:textId="77777777" w:rsidR="00421D41" w:rsidRDefault="00870069">
      <w:pPr>
        <w:pStyle w:val="ListNumber"/>
      </w:pPr>
      <w:r>
        <w:t>#146 Кіра Раматова - 6 місце</w:t>
      </w:r>
    </w:p>
    <w:p w14:paraId="7DB05006" w14:textId="77777777" w:rsidR="00421D41" w:rsidRDefault="00870069">
      <w:pPr>
        <w:pStyle w:val="ListNumber"/>
      </w:pPr>
      <w:r>
        <w:t>#165 Марія Чех - 7 місце</w:t>
      </w:r>
    </w:p>
    <w:p w14:paraId="6FFAE1C6" w14:textId="77777777" w:rsidR="00421D41" w:rsidRDefault="00870069">
      <w:pPr>
        <w:pStyle w:val="ListNumber"/>
      </w:pPr>
      <w:r>
        <w:t>#415 Марія Стельмах - 8 місце</w:t>
      </w:r>
    </w:p>
    <w:p w14:paraId="06B462D8" w14:textId="77777777" w:rsidR="00421D41" w:rsidRDefault="00421D41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421D41" w14:paraId="53CEDE3A" w14:textId="77777777" w:rsidTr="00421D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14099F6" w14:textId="77777777" w:rsidR="00421D41" w:rsidRDefault="00870069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365F53A0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0217F220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6BB076A9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6BC524B6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051E3981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7390C62E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140FB505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39A04048" w14:textId="77777777" w:rsidR="00421D41" w:rsidRDefault="008700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421D41" w14:paraId="0DAC9BC5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2302944" w14:textId="77777777" w:rsidR="00421D41" w:rsidRDefault="00870069">
            <w:pPr>
              <w:jc w:val="center"/>
            </w:pPr>
            <w:r>
              <w:t>144</w:t>
            </w:r>
          </w:p>
        </w:tc>
        <w:tc>
          <w:tcPr>
            <w:tcW w:w="1040" w:type="dxa"/>
          </w:tcPr>
          <w:p w14:paraId="4CABF98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8FC7F7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2F74378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2E42C6F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689700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9A6307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AD5D1C6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DD3E5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421D41" w14:paraId="68C1E48C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1E08F16" w14:textId="77777777" w:rsidR="00421D41" w:rsidRDefault="00870069">
            <w:pPr>
              <w:jc w:val="center"/>
            </w:pPr>
            <w:r>
              <w:t>318</w:t>
            </w:r>
          </w:p>
        </w:tc>
        <w:tc>
          <w:tcPr>
            <w:tcW w:w="1040" w:type="dxa"/>
          </w:tcPr>
          <w:p w14:paraId="0EDE1384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89F5E3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4EEEEE1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D4EE184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62E4C23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92BA39E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A30DA7D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F3AAB13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421D41" w14:paraId="16C300AB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169B73B" w14:textId="77777777" w:rsidR="00421D41" w:rsidRDefault="00870069">
            <w:pPr>
              <w:jc w:val="center"/>
            </w:pPr>
            <w:r>
              <w:t>137</w:t>
            </w:r>
          </w:p>
        </w:tc>
        <w:tc>
          <w:tcPr>
            <w:tcW w:w="1040" w:type="dxa"/>
          </w:tcPr>
          <w:p w14:paraId="7FA7539B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513F6734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8672683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783D234A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5C7FB475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A3ADFF8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FAF036A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6822B69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421D41" w14:paraId="1ADBDF47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1FD5CBD" w14:textId="77777777" w:rsidR="00421D41" w:rsidRDefault="00870069">
            <w:pPr>
              <w:jc w:val="center"/>
            </w:pPr>
            <w:r>
              <w:t>83</w:t>
            </w:r>
          </w:p>
        </w:tc>
        <w:tc>
          <w:tcPr>
            <w:tcW w:w="1040" w:type="dxa"/>
          </w:tcPr>
          <w:p w14:paraId="7FDB9679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040" w:type="dxa"/>
          </w:tcPr>
          <w:p w14:paraId="26289BAA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7EE89E6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D11A07F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6847024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72F24F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36AA53BA" w14:textId="1892C24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F5AD64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  <w:tr w:rsidR="00421D41" w14:paraId="7BB64B96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0116D14" w14:textId="77777777" w:rsidR="00421D41" w:rsidRDefault="00870069">
            <w:pPr>
              <w:jc w:val="center"/>
            </w:pPr>
            <w:r>
              <w:t>341</w:t>
            </w:r>
          </w:p>
        </w:tc>
        <w:tc>
          <w:tcPr>
            <w:tcW w:w="1040" w:type="dxa"/>
          </w:tcPr>
          <w:p w14:paraId="37925A47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049E309D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43BB977B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EAF161D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F0148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2E4F54A8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346F8913" w14:textId="4D2C4783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040" w:type="dxa"/>
          </w:tcPr>
          <w:p w14:paraId="35EA61CA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421D41" w14:paraId="364CE9CC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B7EA517" w14:textId="77777777" w:rsidR="00421D41" w:rsidRDefault="00870069">
            <w:pPr>
              <w:jc w:val="center"/>
            </w:pPr>
            <w:r>
              <w:t>146</w:t>
            </w:r>
          </w:p>
        </w:tc>
        <w:tc>
          <w:tcPr>
            <w:tcW w:w="1040" w:type="dxa"/>
          </w:tcPr>
          <w:p w14:paraId="649036E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040" w:type="dxa"/>
          </w:tcPr>
          <w:p w14:paraId="0B9703B4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B75C451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FF92C8C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052EB787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6C43602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6FCC9527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1682E30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</w:tr>
      <w:tr w:rsidR="00421D41" w14:paraId="14AB2B8B" w14:textId="77777777" w:rsidTr="00421D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FB217EB" w14:textId="77777777" w:rsidR="00421D41" w:rsidRDefault="00870069">
            <w:pPr>
              <w:jc w:val="center"/>
            </w:pPr>
            <w:r>
              <w:t>165</w:t>
            </w:r>
          </w:p>
        </w:tc>
        <w:tc>
          <w:tcPr>
            <w:tcW w:w="1040" w:type="dxa"/>
          </w:tcPr>
          <w:p w14:paraId="2E4C5FEC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08BA8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40E78B34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0DD42768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1EF86845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3AC4EE57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2FF86030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668EF072" w14:textId="77777777" w:rsidR="00421D41" w:rsidRDefault="008700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</w:t>
            </w:r>
          </w:p>
        </w:tc>
      </w:tr>
      <w:tr w:rsidR="00421D41" w14:paraId="67FDB45F" w14:textId="77777777" w:rsidTr="00421D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5B23D14" w14:textId="77777777" w:rsidR="00421D41" w:rsidRDefault="00870069">
            <w:pPr>
              <w:jc w:val="center"/>
            </w:pPr>
            <w:r>
              <w:t>415</w:t>
            </w:r>
          </w:p>
        </w:tc>
        <w:tc>
          <w:tcPr>
            <w:tcW w:w="1040" w:type="dxa"/>
          </w:tcPr>
          <w:p w14:paraId="21DDE9FB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5966011F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040" w:type="dxa"/>
          </w:tcPr>
          <w:p w14:paraId="3945F248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1040" w:type="dxa"/>
          </w:tcPr>
          <w:p w14:paraId="4B6C7CD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040" w:type="dxa"/>
          </w:tcPr>
          <w:p w14:paraId="1BFDFEED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299420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040" w:type="dxa"/>
          </w:tcPr>
          <w:p w14:paraId="28247B26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1040" w:type="dxa"/>
          </w:tcPr>
          <w:p w14:paraId="1A952D75" w14:textId="77777777" w:rsidR="00421D41" w:rsidRDefault="0087006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8</w:t>
            </w:r>
          </w:p>
        </w:tc>
      </w:tr>
    </w:tbl>
    <w:p w14:paraId="0AFD9CAC" w14:textId="77777777" w:rsidR="00421D41" w:rsidRDefault="00421D41"/>
    <w:sectPr w:rsidR="00421D41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6482672">
    <w:abstractNumId w:val="8"/>
  </w:num>
  <w:num w:numId="2" w16cid:durableId="1401639133">
    <w:abstractNumId w:val="6"/>
  </w:num>
  <w:num w:numId="3" w16cid:durableId="1632514264">
    <w:abstractNumId w:val="5"/>
  </w:num>
  <w:num w:numId="4" w16cid:durableId="384106552">
    <w:abstractNumId w:val="4"/>
  </w:num>
  <w:num w:numId="5" w16cid:durableId="76027915">
    <w:abstractNumId w:val="7"/>
  </w:num>
  <w:num w:numId="6" w16cid:durableId="46027577">
    <w:abstractNumId w:val="3"/>
  </w:num>
  <w:num w:numId="7" w16cid:durableId="1608271088">
    <w:abstractNumId w:val="2"/>
  </w:num>
  <w:num w:numId="8" w16cid:durableId="358699938">
    <w:abstractNumId w:val="1"/>
  </w:num>
  <w:num w:numId="9" w16cid:durableId="172120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3887"/>
    <w:rsid w:val="00326F90"/>
    <w:rsid w:val="00421D41"/>
    <w:rsid w:val="00435BEB"/>
    <w:rsid w:val="0087006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80B753"/>
  <w14:defaultImageDpi w14:val="300"/>
  <w15:docId w15:val="{6C0C2829-347F-4607-8543-7B10363D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1012</Characters>
  <Application>Microsoft Office Word</Application>
  <DocSecurity>0</DocSecurity>
  <Lines>253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2026-02-04T01:38:00Z</dcterms:modified>
  <cp:category/>
</cp:coreProperties>
</file>